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204 Lyrical dance Дорослі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#283 Олена Лупанова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